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793524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987607" name="019f17ca-5c54-7746-8e23-4e9a42212f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6274802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6110085" name="019f17cf-a0d9-70a6-ae72-74bab47c1d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57402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009714" name="019f1731-1f1b-77d0-b4ae-c26e26f8e0f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4375469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4802539" name="019f1731-40a0-77ad-b25d-bbb60f375f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8858732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0822274" name="019f1743-bb3e-7793-aba4-2b6419020aa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6706565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069669" name="019f1743-d669-7930-9bbe-e8a0cabe7f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6960699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9280762" name="019f17be-2ec9-7fe5-ace6-789501a3f64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7037465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315148" name="019f17be-4738-7e68-91d4-c526f96345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8056786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233545" name="019f17c0-df28-7144-bdf3-b5a99c4691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0878218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577740" name="019f17c1-0175-7d48-8347-5c5b923e0c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1709687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862223" name="019f1754-5b3c-7891-ab2b-99b823110c7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2689231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826469" name="019f1754-7a19-74ea-a8d0-e828f7a44a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7131711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901355" name="019f176f-9aa6-74ef-b845-65f0b36ee66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474261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3711883" name="019f176f-cc2e-75d8-9737-65c6026a58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6521742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509747" name="019f1775-7c68-79a2-8f12-964d59a1be8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9573201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6484846" name="019f1775-9db6-7ae2-a89c-5ae1d7d33b6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3328427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3300413" name="019f1791-9238-7b57-88b2-a20e5fa3b7c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2661603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639188" name="019f1791-ad69-7e1f-affa-358beb9ba40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